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A9703" w14:textId="77777777" w:rsidR="00143EC4" w:rsidRPr="00E94867" w:rsidRDefault="00000000">
      <w:pPr>
        <w:jc w:val="center"/>
        <w:rPr>
          <w:lang w:val="es-MX"/>
        </w:rPr>
      </w:pPr>
      <w:r w:rsidRPr="00E94867">
        <w:rPr>
          <w:b/>
          <w:lang w:val="es-MX"/>
        </w:rPr>
        <w:t xml:space="preserve">ACTA DE RECORRIDO DE VERIFICACION (Ley Silla | </w:t>
      </w:r>
      <w:proofErr w:type="spellStart"/>
      <w:r w:rsidRPr="00E94867">
        <w:rPr>
          <w:b/>
          <w:lang w:val="es-MX"/>
        </w:rPr>
        <w:t>Bipedestacion</w:t>
      </w:r>
      <w:proofErr w:type="spellEnd"/>
      <w:r w:rsidRPr="00E94867">
        <w:rPr>
          <w:b/>
          <w:lang w:val="es-MX"/>
        </w:rPr>
        <w:t>)</w:t>
      </w:r>
    </w:p>
    <w:p w14:paraId="60E0424D" w14:textId="77777777" w:rsidR="00143EC4" w:rsidRPr="00E94867" w:rsidRDefault="00000000">
      <w:pPr>
        <w:jc w:val="center"/>
        <w:rPr>
          <w:lang w:val="es-MX"/>
        </w:rPr>
      </w:pPr>
      <w:r w:rsidRPr="00E94867">
        <w:rPr>
          <w:lang w:val="es-MX"/>
        </w:rPr>
        <w:t>Centro de trabajo: [Nombre del Centro de Trabajo]</w:t>
      </w:r>
    </w:p>
    <w:p w14:paraId="165C799D" w14:textId="77777777" w:rsidR="00143EC4" w:rsidRPr="00E94867" w:rsidRDefault="00143EC4">
      <w:pPr>
        <w:rPr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83"/>
        <w:gridCol w:w="1545"/>
        <w:gridCol w:w="1045"/>
        <w:gridCol w:w="1045"/>
        <w:gridCol w:w="1522"/>
        <w:gridCol w:w="2916"/>
      </w:tblGrid>
      <w:tr w:rsidR="00143EC4" w14:paraId="337AFA25" w14:textId="77777777">
        <w:trPr>
          <w:jc w:val="center"/>
        </w:trPr>
        <w:tc>
          <w:tcPr>
            <w:tcW w:w="1440" w:type="dxa"/>
            <w:shd w:val="clear" w:color="auto" w:fill="1F4E79"/>
          </w:tcPr>
          <w:p w14:paraId="74B23640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Folio</w:t>
            </w:r>
          </w:p>
        </w:tc>
        <w:tc>
          <w:tcPr>
            <w:tcW w:w="1440" w:type="dxa"/>
            <w:shd w:val="clear" w:color="auto" w:fill="1F4E79"/>
          </w:tcPr>
          <w:p w14:paraId="73D83A9F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Fecha</w:t>
            </w:r>
          </w:p>
        </w:tc>
        <w:tc>
          <w:tcPr>
            <w:tcW w:w="1440" w:type="dxa"/>
            <w:shd w:val="clear" w:color="auto" w:fill="1F4E79"/>
          </w:tcPr>
          <w:p w14:paraId="494DCBE4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Hora inicio</w:t>
            </w:r>
          </w:p>
        </w:tc>
        <w:tc>
          <w:tcPr>
            <w:tcW w:w="1440" w:type="dxa"/>
            <w:shd w:val="clear" w:color="auto" w:fill="1F4E79"/>
          </w:tcPr>
          <w:p w14:paraId="4893B37C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Hora termino</w:t>
            </w:r>
          </w:p>
        </w:tc>
        <w:tc>
          <w:tcPr>
            <w:tcW w:w="3744" w:type="dxa"/>
            <w:shd w:val="clear" w:color="auto" w:fill="1F4E79"/>
          </w:tcPr>
          <w:p w14:paraId="655964BA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Area(s) recorrida(s)</w:t>
            </w:r>
          </w:p>
        </w:tc>
        <w:tc>
          <w:tcPr>
            <w:tcW w:w="2304" w:type="dxa"/>
            <w:shd w:val="clear" w:color="auto" w:fill="1F4E79"/>
          </w:tcPr>
          <w:p w14:paraId="317A14C1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Turno</w:t>
            </w:r>
          </w:p>
        </w:tc>
      </w:tr>
      <w:tr w:rsidR="00143EC4" w14:paraId="3B2EC3CC" w14:textId="77777777">
        <w:trPr>
          <w:jc w:val="center"/>
        </w:trPr>
        <w:tc>
          <w:tcPr>
            <w:tcW w:w="1440" w:type="dxa"/>
          </w:tcPr>
          <w:p w14:paraId="0FDB229A" w14:textId="77777777" w:rsidR="00143EC4" w:rsidRDefault="00000000">
            <w:r>
              <w:rPr>
                <w:sz w:val="20"/>
              </w:rPr>
              <w:t>[LS-ARV-0001]</w:t>
            </w:r>
          </w:p>
        </w:tc>
        <w:tc>
          <w:tcPr>
            <w:tcW w:w="1440" w:type="dxa"/>
          </w:tcPr>
          <w:p w14:paraId="64CB3A85" w14:textId="77777777" w:rsidR="00143EC4" w:rsidRDefault="00000000">
            <w:r>
              <w:rPr>
                <w:sz w:val="20"/>
              </w:rPr>
              <w:t>[DD/MM/AAAA]</w:t>
            </w:r>
          </w:p>
        </w:tc>
        <w:tc>
          <w:tcPr>
            <w:tcW w:w="1440" w:type="dxa"/>
          </w:tcPr>
          <w:p w14:paraId="6390F295" w14:textId="77777777" w:rsidR="00143EC4" w:rsidRDefault="00000000">
            <w:r>
              <w:rPr>
                <w:sz w:val="20"/>
              </w:rPr>
              <w:t>[HH:MM]</w:t>
            </w:r>
          </w:p>
        </w:tc>
        <w:tc>
          <w:tcPr>
            <w:tcW w:w="1440" w:type="dxa"/>
          </w:tcPr>
          <w:p w14:paraId="4AB7180B" w14:textId="77777777" w:rsidR="00143EC4" w:rsidRDefault="00000000">
            <w:r>
              <w:rPr>
                <w:sz w:val="20"/>
              </w:rPr>
              <w:t>[HH:MM]</w:t>
            </w:r>
          </w:p>
        </w:tc>
        <w:tc>
          <w:tcPr>
            <w:tcW w:w="3744" w:type="dxa"/>
          </w:tcPr>
          <w:p w14:paraId="6D2236A2" w14:textId="77777777" w:rsidR="00143EC4" w:rsidRDefault="00000000">
            <w:r>
              <w:rPr>
                <w:sz w:val="20"/>
              </w:rPr>
              <w:t>[Area 1, Area 2]</w:t>
            </w:r>
          </w:p>
        </w:tc>
        <w:tc>
          <w:tcPr>
            <w:tcW w:w="2304" w:type="dxa"/>
          </w:tcPr>
          <w:p w14:paraId="5496E07B" w14:textId="77777777" w:rsidR="00143EC4" w:rsidRDefault="00000000">
            <w:r>
              <w:rPr>
                <w:sz w:val="20"/>
              </w:rPr>
              <w:t>[Matutino/Vespertino/Nocturno]</w:t>
            </w:r>
          </w:p>
        </w:tc>
      </w:tr>
    </w:tbl>
    <w:p w14:paraId="0C1A3F48" w14:textId="77777777" w:rsidR="00143EC4" w:rsidRPr="00E94867" w:rsidRDefault="00000000">
      <w:pPr>
        <w:rPr>
          <w:lang w:val="es-MX"/>
        </w:rPr>
      </w:pPr>
      <w:proofErr w:type="spellStart"/>
      <w:r w:rsidRPr="00E94867">
        <w:rPr>
          <w:lang w:val="es-MX"/>
        </w:rPr>
        <w:t>Ubicacion</w:t>
      </w:r>
      <w:proofErr w:type="spellEnd"/>
      <w:r w:rsidRPr="00E94867">
        <w:rPr>
          <w:lang w:val="es-MX"/>
        </w:rPr>
        <w:t xml:space="preserve"> especifica: [</w:t>
      </w:r>
      <w:proofErr w:type="spellStart"/>
      <w:r w:rsidRPr="00E94867">
        <w:rPr>
          <w:lang w:val="es-MX"/>
        </w:rPr>
        <w:t>Linea</w:t>
      </w:r>
      <w:proofErr w:type="spellEnd"/>
      <w:r w:rsidRPr="00E94867">
        <w:rPr>
          <w:lang w:val="es-MX"/>
        </w:rPr>
        <w:t>/Estacion/Mostrador/Anden/etc.]</w:t>
      </w:r>
    </w:p>
    <w:p w14:paraId="65FA5C49" w14:textId="77777777" w:rsidR="00143EC4" w:rsidRPr="00E94867" w:rsidRDefault="00000000">
      <w:pPr>
        <w:rPr>
          <w:lang w:val="es-MX"/>
        </w:rPr>
      </w:pPr>
      <w:r w:rsidRPr="00E94867">
        <w:rPr>
          <w:lang w:val="es-MX"/>
        </w:rPr>
        <w:t xml:space="preserve">Objetivo: Registro de riesgos detectados por </w:t>
      </w:r>
      <w:proofErr w:type="spellStart"/>
      <w:r w:rsidRPr="00E94867">
        <w:rPr>
          <w:lang w:val="es-MX"/>
        </w:rPr>
        <w:t>bipedestacion</w:t>
      </w:r>
      <w:proofErr w:type="spellEnd"/>
      <w:r w:rsidRPr="00E94867">
        <w:rPr>
          <w:lang w:val="es-MX"/>
        </w:rPr>
        <w:t xml:space="preserve"> y </w:t>
      </w:r>
      <w:proofErr w:type="spellStart"/>
      <w:r w:rsidRPr="00E94867">
        <w:rPr>
          <w:lang w:val="es-MX"/>
        </w:rPr>
        <w:t>determinacion</w:t>
      </w:r>
      <w:proofErr w:type="spellEnd"/>
      <w:r w:rsidRPr="00E94867">
        <w:rPr>
          <w:lang w:val="es-MX"/>
        </w:rPr>
        <w:t xml:space="preserve"> de medidas preventivas a implementar.</w:t>
      </w:r>
    </w:p>
    <w:p w14:paraId="50B34006" w14:textId="77777777" w:rsidR="00143EC4" w:rsidRPr="00E94867" w:rsidRDefault="00143EC4">
      <w:pPr>
        <w:rPr>
          <w:lang w:val="es-MX"/>
        </w:rPr>
      </w:pPr>
    </w:p>
    <w:p w14:paraId="07AC086A" w14:textId="77777777" w:rsidR="00143EC4" w:rsidRDefault="00000000">
      <w:r>
        <w:rPr>
          <w:b/>
        </w:rPr>
        <w:t xml:space="preserve">Personas </w:t>
      </w:r>
      <w:proofErr w:type="spellStart"/>
      <w:r>
        <w:rPr>
          <w:b/>
        </w:rPr>
        <w:t>asistentes</w:t>
      </w:r>
      <w:proofErr w:type="spellEnd"/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498"/>
        <w:gridCol w:w="2293"/>
        <w:gridCol w:w="2758"/>
        <w:gridCol w:w="1307"/>
      </w:tblGrid>
      <w:tr w:rsidR="00143EC4" w14:paraId="2B05550C" w14:textId="77777777">
        <w:trPr>
          <w:jc w:val="center"/>
        </w:trPr>
        <w:tc>
          <w:tcPr>
            <w:tcW w:w="3168" w:type="dxa"/>
            <w:shd w:val="clear" w:color="auto" w:fill="1F4E79"/>
          </w:tcPr>
          <w:p w14:paraId="6DCB8300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Rol / Representacion</w:t>
            </w:r>
          </w:p>
        </w:tc>
        <w:tc>
          <w:tcPr>
            <w:tcW w:w="3168" w:type="dxa"/>
            <w:shd w:val="clear" w:color="auto" w:fill="1F4E79"/>
          </w:tcPr>
          <w:p w14:paraId="336D958E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Nombre completo</w:t>
            </w:r>
          </w:p>
        </w:tc>
        <w:tc>
          <w:tcPr>
            <w:tcW w:w="3168" w:type="dxa"/>
            <w:shd w:val="clear" w:color="auto" w:fill="1F4E79"/>
          </w:tcPr>
          <w:p w14:paraId="0E0F3A7C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Cargo / Area</w:t>
            </w:r>
          </w:p>
        </w:tc>
        <w:tc>
          <w:tcPr>
            <w:tcW w:w="1728" w:type="dxa"/>
            <w:shd w:val="clear" w:color="auto" w:fill="1F4E79"/>
          </w:tcPr>
          <w:p w14:paraId="79436EFA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Firma</w:t>
            </w:r>
          </w:p>
        </w:tc>
      </w:tr>
      <w:tr w:rsidR="00143EC4" w14:paraId="545380DE" w14:textId="77777777">
        <w:trPr>
          <w:jc w:val="center"/>
        </w:trPr>
        <w:tc>
          <w:tcPr>
            <w:tcW w:w="3168" w:type="dxa"/>
          </w:tcPr>
          <w:p w14:paraId="069C7A51" w14:textId="77777777" w:rsidR="00143EC4" w:rsidRDefault="00000000">
            <w:r>
              <w:rPr>
                <w:sz w:val="20"/>
              </w:rPr>
              <w:t>Integrante CSH (evaluador)</w:t>
            </w:r>
          </w:p>
        </w:tc>
        <w:tc>
          <w:tcPr>
            <w:tcW w:w="3168" w:type="dxa"/>
          </w:tcPr>
          <w:p w14:paraId="3C0D1772" w14:textId="77777777" w:rsidR="00143EC4" w:rsidRDefault="00000000">
            <w:r>
              <w:rPr>
                <w:sz w:val="20"/>
              </w:rPr>
              <w:t>[Nombre]</w:t>
            </w:r>
          </w:p>
        </w:tc>
        <w:tc>
          <w:tcPr>
            <w:tcW w:w="3168" w:type="dxa"/>
          </w:tcPr>
          <w:p w14:paraId="5D4935B9" w14:textId="77777777" w:rsidR="00143EC4" w:rsidRDefault="00000000">
            <w:r>
              <w:rPr>
                <w:sz w:val="20"/>
              </w:rPr>
              <w:t>[Cargo/Representacion]</w:t>
            </w:r>
          </w:p>
        </w:tc>
        <w:tc>
          <w:tcPr>
            <w:tcW w:w="1728" w:type="dxa"/>
          </w:tcPr>
          <w:p w14:paraId="5C9ED4B8" w14:textId="77777777" w:rsidR="00143EC4" w:rsidRDefault="00000000">
            <w:r>
              <w:rPr>
                <w:sz w:val="20"/>
              </w:rPr>
              <w:t>[ ]</w:t>
            </w:r>
          </w:p>
        </w:tc>
      </w:tr>
      <w:tr w:rsidR="00143EC4" w14:paraId="51963ECF" w14:textId="77777777">
        <w:trPr>
          <w:jc w:val="center"/>
        </w:trPr>
        <w:tc>
          <w:tcPr>
            <w:tcW w:w="3168" w:type="dxa"/>
          </w:tcPr>
          <w:p w14:paraId="22839F50" w14:textId="77777777" w:rsidR="00143EC4" w:rsidRDefault="00000000">
            <w:r>
              <w:rPr>
                <w:sz w:val="20"/>
              </w:rPr>
              <w:t>Integrante CSH</w:t>
            </w:r>
          </w:p>
        </w:tc>
        <w:tc>
          <w:tcPr>
            <w:tcW w:w="3168" w:type="dxa"/>
          </w:tcPr>
          <w:p w14:paraId="2E8391A9" w14:textId="77777777" w:rsidR="00143EC4" w:rsidRDefault="00000000">
            <w:r>
              <w:rPr>
                <w:sz w:val="20"/>
              </w:rPr>
              <w:t>[Nombre]</w:t>
            </w:r>
          </w:p>
        </w:tc>
        <w:tc>
          <w:tcPr>
            <w:tcW w:w="3168" w:type="dxa"/>
          </w:tcPr>
          <w:p w14:paraId="0877D2D2" w14:textId="77777777" w:rsidR="00143EC4" w:rsidRDefault="00000000">
            <w:r>
              <w:rPr>
                <w:sz w:val="20"/>
              </w:rPr>
              <w:t>[Cargo/Representacion]</w:t>
            </w:r>
          </w:p>
        </w:tc>
        <w:tc>
          <w:tcPr>
            <w:tcW w:w="1728" w:type="dxa"/>
          </w:tcPr>
          <w:p w14:paraId="77DF6E45" w14:textId="77777777" w:rsidR="00143EC4" w:rsidRDefault="00000000">
            <w:r>
              <w:rPr>
                <w:sz w:val="20"/>
              </w:rPr>
              <w:t>[ ]</w:t>
            </w:r>
          </w:p>
        </w:tc>
      </w:tr>
      <w:tr w:rsidR="00143EC4" w14:paraId="484F67AE" w14:textId="77777777">
        <w:trPr>
          <w:jc w:val="center"/>
        </w:trPr>
        <w:tc>
          <w:tcPr>
            <w:tcW w:w="3168" w:type="dxa"/>
          </w:tcPr>
          <w:p w14:paraId="0BF45ADA" w14:textId="77777777" w:rsidR="00143EC4" w:rsidRDefault="00000000">
            <w:r>
              <w:rPr>
                <w:sz w:val="20"/>
              </w:rPr>
              <w:t>Representante del area</w:t>
            </w:r>
          </w:p>
        </w:tc>
        <w:tc>
          <w:tcPr>
            <w:tcW w:w="3168" w:type="dxa"/>
          </w:tcPr>
          <w:p w14:paraId="384E13E5" w14:textId="77777777" w:rsidR="00143EC4" w:rsidRDefault="00000000">
            <w:r>
              <w:rPr>
                <w:sz w:val="20"/>
              </w:rPr>
              <w:t>[Nombre]</w:t>
            </w:r>
          </w:p>
        </w:tc>
        <w:tc>
          <w:tcPr>
            <w:tcW w:w="3168" w:type="dxa"/>
          </w:tcPr>
          <w:p w14:paraId="265E0299" w14:textId="77777777" w:rsidR="00143EC4" w:rsidRDefault="00000000">
            <w:r>
              <w:rPr>
                <w:sz w:val="20"/>
              </w:rPr>
              <w:t>[Cargo/Area]</w:t>
            </w:r>
          </w:p>
        </w:tc>
        <w:tc>
          <w:tcPr>
            <w:tcW w:w="1728" w:type="dxa"/>
          </w:tcPr>
          <w:p w14:paraId="7F966937" w14:textId="77777777" w:rsidR="00143EC4" w:rsidRDefault="00000000">
            <w:r>
              <w:rPr>
                <w:sz w:val="20"/>
              </w:rPr>
              <w:t>[ ]</w:t>
            </w:r>
          </w:p>
        </w:tc>
      </w:tr>
      <w:tr w:rsidR="00143EC4" w14:paraId="733EB137" w14:textId="77777777">
        <w:trPr>
          <w:jc w:val="center"/>
        </w:trPr>
        <w:tc>
          <w:tcPr>
            <w:tcW w:w="3168" w:type="dxa"/>
          </w:tcPr>
          <w:p w14:paraId="29494C10" w14:textId="77777777" w:rsidR="00143EC4" w:rsidRDefault="00000000">
            <w:r>
              <w:rPr>
                <w:sz w:val="20"/>
              </w:rPr>
              <w:t>Apoyo tecnico (si aplica)</w:t>
            </w:r>
          </w:p>
        </w:tc>
        <w:tc>
          <w:tcPr>
            <w:tcW w:w="3168" w:type="dxa"/>
          </w:tcPr>
          <w:p w14:paraId="7BF7D115" w14:textId="77777777" w:rsidR="00143EC4" w:rsidRDefault="00000000">
            <w:r>
              <w:rPr>
                <w:sz w:val="20"/>
              </w:rPr>
              <w:t>[Nombre]</w:t>
            </w:r>
          </w:p>
        </w:tc>
        <w:tc>
          <w:tcPr>
            <w:tcW w:w="3168" w:type="dxa"/>
          </w:tcPr>
          <w:p w14:paraId="6D1D1993" w14:textId="77777777" w:rsidR="00143EC4" w:rsidRDefault="00000000">
            <w:r>
              <w:rPr>
                <w:sz w:val="20"/>
              </w:rPr>
              <w:t>[Cargo/Area]</w:t>
            </w:r>
          </w:p>
        </w:tc>
        <w:tc>
          <w:tcPr>
            <w:tcW w:w="1728" w:type="dxa"/>
          </w:tcPr>
          <w:p w14:paraId="106AFB7D" w14:textId="77777777" w:rsidR="00143EC4" w:rsidRDefault="00000000">
            <w:r>
              <w:rPr>
                <w:sz w:val="20"/>
              </w:rPr>
              <w:t>[ ]</w:t>
            </w:r>
          </w:p>
        </w:tc>
      </w:tr>
    </w:tbl>
    <w:p w14:paraId="47217DC5" w14:textId="77777777" w:rsidR="00143EC4" w:rsidRDefault="00143EC4"/>
    <w:p w14:paraId="6AE2D2E5" w14:textId="77777777" w:rsidR="00143EC4" w:rsidRPr="00E94867" w:rsidRDefault="00000000">
      <w:pPr>
        <w:rPr>
          <w:lang w:val="es-MX"/>
        </w:rPr>
      </w:pPr>
      <w:proofErr w:type="spellStart"/>
      <w:r w:rsidRPr="00E94867">
        <w:rPr>
          <w:b/>
          <w:lang w:val="es-MX"/>
        </w:rPr>
        <w:t>Relacion</w:t>
      </w:r>
      <w:proofErr w:type="spellEnd"/>
      <w:r w:rsidRPr="00E94867">
        <w:rPr>
          <w:b/>
          <w:lang w:val="es-MX"/>
        </w:rPr>
        <w:t xml:space="preserve"> de personas trabajadoras evaluadas en este recorrido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55"/>
        <w:gridCol w:w="1017"/>
        <w:gridCol w:w="899"/>
        <w:gridCol w:w="774"/>
        <w:gridCol w:w="628"/>
        <w:gridCol w:w="1260"/>
        <w:gridCol w:w="2333"/>
        <w:gridCol w:w="821"/>
        <w:gridCol w:w="669"/>
      </w:tblGrid>
      <w:tr w:rsidR="00143EC4" w:rsidRPr="00E94867" w14:paraId="36D707DC" w14:textId="77777777">
        <w:trPr>
          <w:jc w:val="center"/>
        </w:trPr>
        <w:tc>
          <w:tcPr>
            <w:tcW w:w="720" w:type="dxa"/>
            <w:shd w:val="clear" w:color="auto" w:fill="1F4E79"/>
          </w:tcPr>
          <w:p w14:paraId="1AC17D5A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No.</w:t>
            </w:r>
          </w:p>
        </w:tc>
        <w:tc>
          <w:tcPr>
            <w:tcW w:w="2880" w:type="dxa"/>
            <w:shd w:val="clear" w:color="auto" w:fill="1F4E79"/>
          </w:tcPr>
          <w:p w14:paraId="0BF29760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Persona trabajadora</w:t>
            </w:r>
          </w:p>
        </w:tc>
        <w:tc>
          <w:tcPr>
            <w:tcW w:w="1440" w:type="dxa"/>
            <w:shd w:val="clear" w:color="auto" w:fill="1F4E79"/>
          </w:tcPr>
          <w:p w14:paraId="74A601C2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No. empleado</w:t>
            </w:r>
          </w:p>
        </w:tc>
        <w:tc>
          <w:tcPr>
            <w:tcW w:w="2016" w:type="dxa"/>
            <w:shd w:val="clear" w:color="auto" w:fill="1F4E79"/>
          </w:tcPr>
          <w:p w14:paraId="1F9E5F0C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Puesto</w:t>
            </w:r>
          </w:p>
        </w:tc>
        <w:tc>
          <w:tcPr>
            <w:tcW w:w="1728" w:type="dxa"/>
            <w:shd w:val="clear" w:color="auto" w:fill="1F4E79"/>
          </w:tcPr>
          <w:p w14:paraId="19B114AC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Area</w:t>
            </w:r>
          </w:p>
        </w:tc>
        <w:tc>
          <w:tcPr>
            <w:tcW w:w="1872" w:type="dxa"/>
            <w:shd w:val="clear" w:color="auto" w:fill="1F4E79"/>
          </w:tcPr>
          <w:p w14:paraId="3972BEA3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Estacion/Punto</w:t>
            </w:r>
          </w:p>
        </w:tc>
        <w:tc>
          <w:tcPr>
            <w:tcW w:w="2016" w:type="dxa"/>
            <w:shd w:val="clear" w:color="auto" w:fill="1F4E79"/>
          </w:tcPr>
          <w:p w14:paraId="020836E1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Tipo de bipedestacion</w:t>
            </w:r>
          </w:p>
        </w:tc>
        <w:tc>
          <w:tcPr>
            <w:tcW w:w="1584" w:type="dxa"/>
            <w:shd w:val="clear" w:color="auto" w:fill="1F4E79"/>
          </w:tcPr>
          <w:p w14:paraId="102E0A0B" w14:textId="77777777" w:rsidR="00143EC4" w:rsidRDefault="00000000">
            <w:pPr>
              <w:jc w:val="center"/>
            </w:pPr>
            <w:r>
              <w:rPr>
                <w:b/>
                <w:color w:val="FFFFFF"/>
                <w:sz w:val="20"/>
              </w:rPr>
              <w:t>Tiempo continuo (min)</w:t>
            </w:r>
          </w:p>
        </w:tc>
        <w:tc>
          <w:tcPr>
            <w:tcW w:w="1872" w:type="dxa"/>
            <w:shd w:val="clear" w:color="auto" w:fill="1F4E79"/>
          </w:tcPr>
          <w:p w14:paraId="5143F33B" w14:textId="77777777" w:rsidR="00143EC4" w:rsidRPr="00E94867" w:rsidRDefault="00000000">
            <w:pPr>
              <w:jc w:val="center"/>
              <w:rPr>
                <w:lang w:val="es-MX"/>
              </w:rPr>
            </w:pPr>
            <w:r w:rsidRPr="00E94867">
              <w:rPr>
                <w:b/>
                <w:color w:val="FFFFFF"/>
                <w:sz w:val="20"/>
                <w:lang w:val="es-MX"/>
              </w:rPr>
              <w:t>Nivel de riesgo (si existe)</w:t>
            </w:r>
          </w:p>
        </w:tc>
      </w:tr>
      <w:tr w:rsidR="00143EC4" w14:paraId="7555BDFF" w14:textId="77777777">
        <w:trPr>
          <w:jc w:val="center"/>
        </w:trPr>
        <w:tc>
          <w:tcPr>
            <w:tcW w:w="720" w:type="dxa"/>
          </w:tcPr>
          <w:p w14:paraId="72554C33" w14:textId="77777777" w:rsidR="00143EC4" w:rsidRDefault="00000000">
            <w:r>
              <w:rPr>
                <w:sz w:val="20"/>
              </w:rPr>
              <w:t>1</w:t>
            </w:r>
          </w:p>
        </w:tc>
        <w:tc>
          <w:tcPr>
            <w:tcW w:w="2880" w:type="dxa"/>
          </w:tcPr>
          <w:p w14:paraId="4D593318" w14:textId="77777777" w:rsidR="00143EC4" w:rsidRDefault="00000000">
            <w:r>
              <w:rPr>
                <w:sz w:val="20"/>
              </w:rPr>
              <w:t>[Nombre completo]</w:t>
            </w:r>
          </w:p>
        </w:tc>
        <w:tc>
          <w:tcPr>
            <w:tcW w:w="1440" w:type="dxa"/>
          </w:tcPr>
          <w:p w14:paraId="7209EF37" w14:textId="77777777" w:rsidR="00143EC4" w:rsidRDefault="00000000">
            <w:r>
              <w:rPr>
                <w:sz w:val="20"/>
              </w:rPr>
              <w:t>[ID]</w:t>
            </w:r>
          </w:p>
        </w:tc>
        <w:tc>
          <w:tcPr>
            <w:tcW w:w="2016" w:type="dxa"/>
          </w:tcPr>
          <w:p w14:paraId="022B0679" w14:textId="77777777" w:rsidR="00143EC4" w:rsidRDefault="00000000">
            <w:r>
              <w:rPr>
                <w:sz w:val="20"/>
              </w:rPr>
              <w:t>[Puesto]</w:t>
            </w:r>
          </w:p>
        </w:tc>
        <w:tc>
          <w:tcPr>
            <w:tcW w:w="1728" w:type="dxa"/>
          </w:tcPr>
          <w:p w14:paraId="47A3FC3D" w14:textId="77777777" w:rsidR="00143EC4" w:rsidRDefault="00000000">
            <w:r>
              <w:rPr>
                <w:sz w:val="20"/>
              </w:rPr>
              <w:t>[Area]</w:t>
            </w:r>
          </w:p>
        </w:tc>
        <w:tc>
          <w:tcPr>
            <w:tcW w:w="1872" w:type="dxa"/>
          </w:tcPr>
          <w:p w14:paraId="79109769" w14:textId="77777777" w:rsidR="00143EC4" w:rsidRDefault="00000000">
            <w:r>
              <w:rPr>
                <w:sz w:val="20"/>
              </w:rPr>
              <w:t>[Estacion]</w:t>
            </w:r>
          </w:p>
        </w:tc>
        <w:tc>
          <w:tcPr>
            <w:tcW w:w="2016" w:type="dxa"/>
          </w:tcPr>
          <w:p w14:paraId="0C8D9387" w14:textId="77777777" w:rsidR="00143EC4" w:rsidRDefault="00000000">
            <w:r>
              <w:rPr>
                <w:sz w:val="20"/>
              </w:rPr>
              <w:t>[Estatica/Dinamica/Combinada]</w:t>
            </w:r>
          </w:p>
        </w:tc>
        <w:tc>
          <w:tcPr>
            <w:tcW w:w="1584" w:type="dxa"/>
          </w:tcPr>
          <w:p w14:paraId="2E61699A" w14:textId="77777777" w:rsidR="00143EC4" w:rsidRDefault="00000000">
            <w:r>
              <w:rPr>
                <w:sz w:val="20"/>
              </w:rPr>
              <w:t>[ ]</w:t>
            </w:r>
          </w:p>
        </w:tc>
        <w:tc>
          <w:tcPr>
            <w:tcW w:w="1872" w:type="dxa"/>
          </w:tcPr>
          <w:p w14:paraId="6A1CFE54" w14:textId="77777777" w:rsidR="00143EC4" w:rsidRDefault="00000000">
            <w:r>
              <w:rPr>
                <w:sz w:val="20"/>
              </w:rPr>
              <w:t>[ ]</w:t>
            </w:r>
          </w:p>
        </w:tc>
      </w:tr>
      <w:tr w:rsidR="00143EC4" w14:paraId="307919E5" w14:textId="77777777">
        <w:trPr>
          <w:jc w:val="center"/>
        </w:trPr>
        <w:tc>
          <w:tcPr>
            <w:tcW w:w="720" w:type="dxa"/>
          </w:tcPr>
          <w:p w14:paraId="7566C589" w14:textId="77777777" w:rsidR="00143EC4" w:rsidRDefault="00000000">
            <w:r>
              <w:rPr>
                <w:sz w:val="20"/>
              </w:rPr>
              <w:t>2</w:t>
            </w:r>
          </w:p>
        </w:tc>
        <w:tc>
          <w:tcPr>
            <w:tcW w:w="2880" w:type="dxa"/>
          </w:tcPr>
          <w:p w14:paraId="02B51A2D" w14:textId="77777777" w:rsidR="00143EC4" w:rsidRDefault="00000000">
            <w:r>
              <w:rPr>
                <w:sz w:val="20"/>
              </w:rPr>
              <w:t>[Nombre completo]</w:t>
            </w:r>
          </w:p>
        </w:tc>
        <w:tc>
          <w:tcPr>
            <w:tcW w:w="1440" w:type="dxa"/>
          </w:tcPr>
          <w:p w14:paraId="78B9D822" w14:textId="77777777" w:rsidR="00143EC4" w:rsidRDefault="00000000">
            <w:r>
              <w:rPr>
                <w:sz w:val="20"/>
              </w:rPr>
              <w:t>[ID]</w:t>
            </w:r>
          </w:p>
        </w:tc>
        <w:tc>
          <w:tcPr>
            <w:tcW w:w="2016" w:type="dxa"/>
          </w:tcPr>
          <w:p w14:paraId="0CA57B81" w14:textId="77777777" w:rsidR="00143EC4" w:rsidRDefault="00000000">
            <w:r>
              <w:rPr>
                <w:sz w:val="20"/>
              </w:rPr>
              <w:t>[Puesto]</w:t>
            </w:r>
          </w:p>
        </w:tc>
        <w:tc>
          <w:tcPr>
            <w:tcW w:w="1728" w:type="dxa"/>
          </w:tcPr>
          <w:p w14:paraId="437FC4AD" w14:textId="77777777" w:rsidR="00143EC4" w:rsidRDefault="00000000">
            <w:r>
              <w:rPr>
                <w:sz w:val="20"/>
              </w:rPr>
              <w:t>[Area]</w:t>
            </w:r>
          </w:p>
        </w:tc>
        <w:tc>
          <w:tcPr>
            <w:tcW w:w="1872" w:type="dxa"/>
          </w:tcPr>
          <w:p w14:paraId="17A8FF43" w14:textId="77777777" w:rsidR="00143EC4" w:rsidRDefault="00000000">
            <w:r>
              <w:rPr>
                <w:sz w:val="20"/>
              </w:rPr>
              <w:t>[Estacion]</w:t>
            </w:r>
          </w:p>
        </w:tc>
        <w:tc>
          <w:tcPr>
            <w:tcW w:w="2016" w:type="dxa"/>
          </w:tcPr>
          <w:p w14:paraId="49555BB8" w14:textId="77777777" w:rsidR="00143EC4" w:rsidRDefault="00000000">
            <w:r>
              <w:rPr>
                <w:sz w:val="20"/>
              </w:rPr>
              <w:t>[ ]</w:t>
            </w:r>
          </w:p>
        </w:tc>
        <w:tc>
          <w:tcPr>
            <w:tcW w:w="1584" w:type="dxa"/>
          </w:tcPr>
          <w:p w14:paraId="6AAC8C64" w14:textId="77777777" w:rsidR="00143EC4" w:rsidRDefault="00000000">
            <w:r>
              <w:rPr>
                <w:sz w:val="20"/>
              </w:rPr>
              <w:t>[ ]</w:t>
            </w:r>
          </w:p>
        </w:tc>
        <w:tc>
          <w:tcPr>
            <w:tcW w:w="1872" w:type="dxa"/>
          </w:tcPr>
          <w:p w14:paraId="7892BD67" w14:textId="77777777" w:rsidR="00143EC4" w:rsidRDefault="00000000">
            <w:r>
              <w:rPr>
                <w:sz w:val="20"/>
              </w:rPr>
              <w:t>[ ]</w:t>
            </w:r>
          </w:p>
        </w:tc>
      </w:tr>
    </w:tbl>
    <w:p w14:paraId="30E33B3C" w14:textId="77777777" w:rsidR="00143EC4" w:rsidRDefault="00143EC4"/>
    <w:p w14:paraId="18644CDC" w14:textId="77777777" w:rsidR="00143EC4" w:rsidRPr="00E94867" w:rsidRDefault="00000000">
      <w:pPr>
        <w:rPr>
          <w:lang w:val="es-MX"/>
        </w:rPr>
      </w:pPr>
      <w:r w:rsidRPr="00E94867">
        <w:rPr>
          <w:b/>
          <w:lang w:val="es-MX"/>
        </w:rPr>
        <w:t xml:space="preserve">Hallazgos del recorrido (generales del </w:t>
      </w:r>
      <w:proofErr w:type="spellStart"/>
      <w:r w:rsidRPr="00E94867">
        <w:rPr>
          <w:b/>
          <w:lang w:val="es-MX"/>
        </w:rPr>
        <w:t>area</w:t>
      </w:r>
      <w:proofErr w:type="spellEnd"/>
      <w:r w:rsidRPr="00E94867">
        <w:rPr>
          <w:b/>
          <w:lang w:val="es-MX"/>
        </w:rPr>
        <w:t>)</w:t>
      </w:r>
    </w:p>
    <w:p w14:paraId="5AE54227" w14:textId="77777777" w:rsidR="00143EC4" w:rsidRPr="00E94867" w:rsidRDefault="00000000">
      <w:pPr>
        <w:rPr>
          <w:lang w:val="es-MX"/>
        </w:rPr>
      </w:pPr>
      <w:r w:rsidRPr="00E94867">
        <w:rPr>
          <w:lang w:val="es-MX"/>
        </w:rPr>
        <w:t xml:space="preserve">Condiciones del entorno relevantes: </w:t>
      </w:r>
      <w:proofErr w:type="gramStart"/>
      <w:r w:rsidRPr="00E94867">
        <w:rPr>
          <w:lang w:val="es-MX"/>
        </w:rPr>
        <w:t>[ ]</w:t>
      </w:r>
      <w:proofErr w:type="gramEnd"/>
    </w:p>
    <w:p w14:paraId="2827AEC8" w14:textId="77777777" w:rsidR="00143EC4" w:rsidRPr="00E94867" w:rsidRDefault="00000000">
      <w:pPr>
        <w:rPr>
          <w:lang w:val="es-MX"/>
        </w:rPr>
      </w:pPr>
      <w:r w:rsidRPr="00E94867">
        <w:rPr>
          <w:lang w:val="es-MX"/>
        </w:rPr>
        <w:t xml:space="preserve">Observaciones de la </w:t>
      </w:r>
      <w:proofErr w:type="spellStart"/>
      <w:r w:rsidRPr="00E94867">
        <w:rPr>
          <w:lang w:val="es-MX"/>
        </w:rPr>
        <w:t>estacion</w:t>
      </w:r>
      <w:proofErr w:type="spellEnd"/>
      <w:r w:rsidRPr="00E94867">
        <w:rPr>
          <w:lang w:val="es-MX"/>
        </w:rPr>
        <w:t xml:space="preserve"> de trabajo: </w:t>
      </w:r>
      <w:proofErr w:type="gramStart"/>
      <w:r w:rsidRPr="00E94867">
        <w:rPr>
          <w:lang w:val="es-MX"/>
        </w:rPr>
        <w:t>[ ]</w:t>
      </w:r>
      <w:proofErr w:type="gramEnd"/>
    </w:p>
    <w:p w14:paraId="1568F59E" w14:textId="77777777" w:rsidR="00143EC4" w:rsidRPr="00E94867" w:rsidRDefault="00000000">
      <w:pPr>
        <w:rPr>
          <w:lang w:val="es-MX"/>
        </w:rPr>
      </w:pPr>
      <w:r w:rsidRPr="00E94867">
        <w:rPr>
          <w:lang w:val="es-MX"/>
        </w:rPr>
        <w:t xml:space="preserve">Riesgos asociados detectados: </w:t>
      </w:r>
      <w:proofErr w:type="gramStart"/>
      <w:r w:rsidRPr="00E94867">
        <w:rPr>
          <w:lang w:val="es-MX"/>
        </w:rPr>
        <w:t>[ ]</w:t>
      </w:r>
      <w:proofErr w:type="gramEnd"/>
    </w:p>
    <w:p w14:paraId="76A36265" w14:textId="77777777" w:rsidR="00143EC4" w:rsidRPr="00E94867" w:rsidRDefault="00143EC4">
      <w:pPr>
        <w:rPr>
          <w:lang w:val="es-MX"/>
        </w:rPr>
      </w:pPr>
    </w:p>
    <w:p w14:paraId="7502BF23" w14:textId="77777777" w:rsidR="00143EC4" w:rsidRPr="00E94867" w:rsidRDefault="00000000">
      <w:pPr>
        <w:rPr>
          <w:lang w:val="es-MX"/>
        </w:rPr>
      </w:pPr>
      <w:r w:rsidRPr="00E94867">
        <w:rPr>
          <w:b/>
          <w:lang w:val="es-MX"/>
        </w:rPr>
        <w:t xml:space="preserve">Medidas preventivas acordadas (generales del </w:t>
      </w:r>
      <w:proofErr w:type="spellStart"/>
      <w:r w:rsidRPr="00E94867">
        <w:rPr>
          <w:b/>
          <w:lang w:val="es-MX"/>
        </w:rPr>
        <w:t>area</w:t>
      </w:r>
      <w:proofErr w:type="spellEnd"/>
      <w:r w:rsidRPr="00E94867">
        <w:rPr>
          <w:b/>
          <w:lang w:val="es-MX"/>
        </w:rPr>
        <w:t>)</w:t>
      </w:r>
    </w:p>
    <w:p w14:paraId="056BAB10" w14:textId="77777777" w:rsidR="00143EC4" w:rsidRPr="00E94867" w:rsidRDefault="00000000">
      <w:pPr>
        <w:rPr>
          <w:lang w:val="es-MX"/>
        </w:rPr>
      </w:pPr>
      <w:r w:rsidRPr="00E94867">
        <w:rPr>
          <w:lang w:val="es-MX"/>
        </w:rPr>
        <w:t>- [Medida 1]</w:t>
      </w:r>
    </w:p>
    <w:p w14:paraId="0E8E3658" w14:textId="77777777" w:rsidR="00143EC4" w:rsidRPr="00E94867" w:rsidRDefault="00000000">
      <w:pPr>
        <w:rPr>
          <w:lang w:val="es-MX"/>
        </w:rPr>
      </w:pPr>
      <w:r w:rsidRPr="00E94867">
        <w:rPr>
          <w:lang w:val="es-MX"/>
        </w:rPr>
        <w:t>- [Medida 2]</w:t>
      </w:r>
    </w:p>
    <w:p w14:paraId="00C783EC" w14:textId="77777777" w:rsidR="00143EC4" w:rsidRPr="00E94867" w:rsidRDefault="00000000">
      <w:pPr>
        <w:rPr>
          <w:lang w:val="es-MX"/>
        </w:rPr>
      </w:pPr>
      <w:r w:rsidRPr="00E94867">
        <w:rPr>
          <w:lang w:val="es-MX"/>
        </w:rPr>
        <w:t>- [Medida 3]</w:t>
      </w:r>
    </w:p>
    <w:p w14:paraId="011C9FD3" w14:textId="77777777" w:rsidR="00143EC4" w:rsidRPr="00E94867" w:rsidRDefault="00143EC4">
      <w:pPr>
        <w:rPr>
          <w:lang w:val="es-MX"/>
        </w:rPr>
      </w:pPr>
    </w:p>
    <w:p w14:paraId="410D1478" w14:textId="31EAF283" w:rsidR="00A5516D" w:rsidRDefault="00000000" w:rsidP="00E94867">
      <w:r w:rsidRPr="00E94867">
        <w:rPr>
          <w:b/>
          <w:lang w:val="es-MX"/>
        </w:rPr>
        <w:t>C</w:t>
      </w:r>
      <w:r w:rsidR="00E94867" w:rsidRPr="00E94867">
        <w:rPr>
          <w:b/>
          <w:lang w:val="es-MX"/>
        </w:rPr>
        <w:t>ontinúa…</w:t>
      </w:r>
      <w:r w:rsidR="00E94867" w:rsidRPr="00E94867">
        <w:rPr>
          <w:b/>
          <w:lang w:val="es-MX"/>
        </w:rPr>
        <w:br/>
      </w:r>
      <w:r w:rsidR="00E94867">
        <w:rPr>
          <w:b/>
          <w:lang w:val="es-MX"/>
        </w:rPr>
        <w:br/>
      </w:r>
      <w:r w:rsidR="00E94867">
        <w:rPr>
          <w:b/>
          <w:lang w:val="es-MX"/>
        </w:rPr>
        <w:br/>
      </w:r>
      <w:r w:rsidR="00E94867">
        <w:rPr>
          <w:b/>
          <w:lang w:val="es-MX"/>
        </w:rPr>
        <w:br/>
      </w:r>
    </w:p>
    <w:sectPr w:rsidR="00A5516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022428">
    <w:abstractNumId w:val="8"/>
  </w:num>
  <w:num w:numId="2" w16cid:durableId="280109225">
    <w:abstractNumId w:val="6"/>
  </w:num>
  <w:num w:numId="3" w16cid:durableId="889078983">
    <w:abstractNumId w:val="5"/>
  </w:num>
  <w:num w:numId="4" w16cid:durableId="652175545">
    <w:abstractNumId w:val="4"/>
  </w:num>
  <w:num w:numId="5" w16cid:durableId="1895195002">
    <w:abstractNumId w:val="7"/>
  </w:num>
  <w:num w:numId="6" w16cid:durableId="766384656">
    <w:abstractNumId w:val="3"/>
  </w:num>
  <w:num w:numId="7" w16cid:durableId="1557010934">
    <w:abstractNumId w:val="2"/>
  </w:num>
  <w:num w:numId="8" w16cid:durableId="990867988">
    <w:abstractNumId w:val="1"/>
  </w:num>
  <w:num w:numId="9" w16cid:durableId="1052923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3EC4"/>
    <w:rsid w:val="0015074B"/>
    <w:rsid w:val="0029639D"/>
    <w:rsid w:val="00326F90"/>
    <w:rsid w:val="00705955"/>
    <w:rsid w:val="00A5516D"/>
    <w:rsid w:val="00AA1D8D"/>
    <w:rsid w:val="00B47730"/>
    <w:rsid w:val="00CB0664"/>
    <w:rsid w:val="00E9486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73712E"/>
  <w14:defaultImageDpi w14:val="300"/>
  <w15:docId w15:val="{1204DD1D-0316-42B6-96A9-349548F97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1181</Characters>
  <Application>Microsoft Office Word</Application>
  <DocSecurity>0</DocSecurity>
  <Lines>118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Senefex Technologies</cp:lastModifiedBy>
  <cp:revision>2</cp:revision>
  <dcterms:created xsi:type="dcterms:W3CDTF">2013-12-23T23:15:00Z</dcterms:created>
  <dcterms:modified xsi:type="dcterms:W3CDTF">2026-01-19T03:38:00Z</dcterms:modified>
  <cp:category/>
</cp:coreProperties>
</file>